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泰州-J2-304  张小聪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泰州-J2-304  张秀琴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泰州-J2-304  刘娜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泰州-J2-304  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泰州-J2-304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泰州-J2-304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吴佩琪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泰州-J2-304  张小聪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泰州-J2-304  张秀琴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泰州-J2-304  刘娜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泰州-J2-304  严和来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泰州-J2-304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泰州-J2-304  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400453—002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食品与营养微生物导论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